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4231492" name="b6db91d0-9d21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2869396" name="b6db91d0-9d21-11f0-be48-25aa2d06065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4064134" name="e24723c0-9d21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3300896" name="e24723c0-9d21-11f0-be48-25aa2d06065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8771598" name="2e0fc64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2186291" name="2e0fc640-9d22-11f0-be48-25aa2d06065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71491591" name="4537f77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0590088" name="4537f770-9d22-11f0-be48-25aa2d06065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3025238" name="6f823ae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1089742" name="6f823ae0-9d22-11f0-be48-25aa2d06065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3776890" name="db5b7ba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9458394" name="db5b7ba0-9d22-11f0-be48-25aa2d06065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2097642" name="ec71df6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0220183" name="ec71df60-9d22-11f0-be48-25aa2d06065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2358113" name="1ff6ce9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5851703" name="1ff6ce90-9d23-11f0-be48-25aa2d06065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9687200" name="a8812ee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6715403" name="a8812ee0-9d23-11f0-be48-25aa2d06065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33081199" name="bb04b73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1225415" name="bb04b730-9d23-11f0-be48-25aa2d06065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4377637" name="d0cd0a4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2673111" name="d0cd0a40-9d23-11f0-be48-25aa2d06065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7196451" name="30d479a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9880378" name="30d479a0-9d24-11f0-be48-25aa2d06065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0571633" name="44eea78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1827687" name="44eea780-9d24-11f0-be48-25aa2d06065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8716556" name="55ccbd3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5127641" name="55ccbd30-9d24-11f0-be48-25aa2d06065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58218843" name="9f1f088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1752204" name="9f1f0880-9d24-11f0-be48-25aa2d06065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02685867" name="b3c2639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8006472" name="b3c26390-9d24-11f0-be48-25aa2d06065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7209544" name="ebc9a69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0701768" name="ebc9a690-9d24-11f0-be48-25aa2d06065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4503157" name="09300c6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7055962" name="09300c60-9d25-11f0-be48-25aa2d06065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2200319" name="6a665ed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5171641" name="6a665ed0-9d25-11f0-be48-25aa2d06065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Heizung </w:t>
            </w:r>
          </w:p>
        </w:tc>
        <w:tc>
          <w:p>
            <w:pPr>
              <w:spacing w:before="0" w:after="0" w:line="240" w:lineRule="auto"/>
            </w:pPr>
            <w:r>
              <w:t>Heizung </w:t>
            </w:r>
          </w:p>
        </w:tc>
        <w:tc>
          <w:p>
            <w:pPr>
              <w:spacing w:before="0" w:after="0" w:line="240" w:lineRule="auto"/>
            </w:pPr>
            <w:r>
              <w:t>Flachdichtung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2006519" name="7bea9f9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0025489" name="7bea9f90-9d25-11f0-be48-25aa2d06065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2585752" name="b060a58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6689313" name="b060a580-9d25-11f0-be48-25aa2d06065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53925140" name="95f1118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1192368" name="95f11180-9d25-11f0-be48-25aa2d06065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3160979" name="1e342fa0-9d26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1981326" name="1e342fa0-9d26-11f0-be48-25aa2d06065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Lenzstrasse 10, 8340 Hinwil</w:t>
          </w:r>
        </w:p>
        <w:p>
          <w:pPr>
            <w:spacing w:before="0" w:after="0"/>
          </w:pPr>
          <w:r>
            <w:t>515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footer.xml" Type="http://schemas.openxmlformats.org/officeDocument/2006/relationships/footer" Id="rId27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